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交付防护记录</w:t>
      </w:r>
    </w:p>
    <w:p>
      <w:r>
        <w:t>记录编号：FM-067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交付日期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运输方式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防护措施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交付数量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客户签收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